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822A" w14:textId="37FEC0D1" w:rsidR="00DB0FA0" w:rsidRPr="00A82D9A" w:rsidRDefault="00022CAB" w:rsidP="00A82D9A">
      <w:pPr>
        <w:pStyle w:val="Geenafstand"/>
        <w:rPr>
          <w:rFonts w:ascii="Trebuchet MS" w:hAnsi="Trebuchet MS"/>
          <w:b/>
          <w:bCs/>
          <w:lang w:val="nl-NL" w:eastAsia="nl-NL"/>
        </w:rPr>
      </w:pPr>
      <w:r w:rsidRPr="00A82D9A">
        <w:rPr>
          <w:rFonts w:ascii="Trebuchet MS" w:hAnsi="Trebuchet MS"/>
          <w:b/>
          <w:bCs/>
          <w:lang w:val="nl-NL" w:eastAsia="nl-NL"/>
        </w:rPr>
        <w:t>Algemene aankondiging</w:t>
      </w:r>
      <w:r w:rsidR="006D7F04" w:rsidRPr="00A82D9A">
        <w:rPr>
          <w:rFonts w:ascii="Trebuchet MS" w:hAnsi="Trebuchet MS"/>
          <w:b/>
          <w:bCs/>
          <w:lang w:val="nl-NL" w:eastAsia="nl-NL"/>
        </w:rPr>
        <w:t xml:space="preserve"> (plaatsen: zaterdag 3 oktober)</w:t>
      </w:r>
      <w:r w:rsidR="006D7F04" w:rsidRPr="00A82D9A">
        <w:rPr>
          <w:rFonts w:ascii="Trebuchet MS" w:hAnsi="Trebuchet MS"/>
          <w:b/>
          <w:bCs/>
          <w:lang w:val="nl-NL" w:eastAsia="nl-NL"/>
        </w:rPr>
        <w:br/>
      </w:r>
    </w:p>
    <w:p w14:paraId="10865FA0" w14:textId="0499DCE8" w:rsidR="00DB0FA0" w:rsidRPr="00A82D9A" w:rsidRDefault="006D7F04" w:rsidP="00A82D9A">
      <w:pPr>
        <w:pStyle w:val="Geenafstand"/>
        <w:rPr>
          <w:rFonts w:ascii="Trebuchet MS" w:hAnsi="Trebuchet MS" w:cs="Segoe UI Emoji"/>
          <w:lang w:val="nl-NL" w:eastAsia="nl-NL"/>
        </w:rPr>
      </w:pPr>
      <w:r w:rsidRPr="00A82D9A">
        <w:rPr>
          <w:rFonts w:ascii="Segoe UI Emoji" w:hAnsi="Segoe UI Emoji" w:cs="Segoe UI Emoji"/>
          <w:lang w:val="nl-NL" w:eastAsia="nl-NL"/>
        </w:rPr>
        <w:t>🥕</w:t>
      </w:r>
      <w:r w:rsidRPr="00A82D9A">
        <w:rPr>
          <w:rFonts w:ascii="Trebuchet MS" w:hAnsi="Trebuchet MS" w:cs="Segoe UI Emoji"/>
          <w:lang w:val="nl-NL" w:eastAsia="nl-NL"/>
        </w:rPr>
        <w:t xml:space="preserve"> </w:t>
      </w:r>
      <w:r w:rsidR="00022CAB" w:rsidRPr="00A82D9A">
        <w:rPr>
          <w:rFonts w:ascii="Trebuchet MS" w:hAnsi="Trebuchet MS" w:cs="Segoe UI Emoji"/>
          <w:lang w:val="nl-NL" w:eastAsia="nl-NL"/>
        </w:rPr>
        <w:t>Van 3 t/m 10 oktober vieren we De Week van Ons Eten</w:t>
      </w:r>
    </w:p>
    <w:p w14:paraId="0E0F32DA" w14:textId="5A12D37C" w:rsidR="00DB0FA0" w:rsidRPr="00A82D9A" w:rsidRDefault="006D7F04" w:rsidP="00A82D9A">
      <w:pPr>
        <w:pStyle w:val="Geenafstand"/>
        <w:rPr>
          <w:rFonts w:ascii="Trebuchet MS" w:hAnsi="Trebuchet MS" w:cs="Segoe UI Emoji"/>
          <w:lang w:val="nl-NL" w:eastAsia="nl-NL"/>
        </w:rPr>
      </w:pPr>
      <w:r w:rsidRPr="00A82D9A">
        <w:rPr>
          <w:rFonts w:ascii="Trebuchet MS" w:hAnsi="Trebuchet MS" w:cs="Segoe UI Emoji"/>
          <w:lang w:val="nl-NL" w:eastAsia="nl-NL"/>
        </w:rPr>
        <w:br/>
      </w:r>
      <w:r w:rsidR="00022CAB" w:rsidRPr="00A82D9A">
        <w:rPr>
          <w:rFonts w:ascii="Trebuchet MS" w:hAnsi="Trebuchet MS" w:cs="Segoe UI Emoji"/>
          <w:lang w:val="nl-NL" w:eastAsia="nl-NL"/>
        </w:rPr>
        <w:t>In onze supermarkt staan we deze week stil bij de herkomst van ons eten, gezonde keuzes en de mensen die dagelijks zorgen voor de producten op ons bord. Iedere dag staat een ander thema centraal, met volop inspiratie voor een smakelijke en bewuste maaltijd.</w:t>
      </w:r>
    </w:p>
    <w:p w14:paraId="781E91BC" w14:textId="5BA7D8F2" w:rsidR="00DB0FA0" w:rsidRPr="00A82D9A" w:rsidRDefault="006D7F04" w:rsidP="00A82D9A">
      <w:pPr>
        <w:pStyle w:val="Geenafstand"/>
        <w:rPr>
          <w:rFonts w:ascii="Trebuchet MS" w:hAnsi="Trebuchet MS" w:cs="Segoe UI Emoji"/>
          <w:lang w:val="nl-NL" w:eastAsia="nl-NL"/>
        </w:rPr>
      </w:pPr>
      <w:r w:rsidRPr="00A82D9A">
        <w:rPr>
          <w:rFonts w:ascii="Trebuchet MS" w:hAnsi="Trebuchet MS" w:cs="Segoe UI Emoji"/>
          <w:lang w:val="nl-NL" w:eastAsia="nl-NL"/>
        </w:rPr>
        <w:br/>
      </w:r>
      <w:r w:rsidR="00022CAB" w:rsidRPr="00A82D9A">
        <w:rPr>
          <w:rFonts w:ascii="Trebuchet MS" w:hAnsi="Trebuchet MS" w:cs="Segoe UI Emoji"/>
          <w:lang w:val="nl-NL" w:eastAsia="nl-NL"/>
        </w:rPr>
        <w:t>We ontmoeten u graag tijdens De Week van Ons Eten</w:t>
      </w:r>
      <w:r w:rsidRPr="00A82D9A">
        <w:rPr>
          <w:rFonts w:ascii="Trebuchet MS" w:hAnsi="Trebuchet MS" w:cs="Segoe UI Emoji"/>
          <w:lang w:val="nl-NL" w:eastAsia="nl-NL"/>
        </w:rPr>
        <w:t>.</w:t>
      </w:r>
    </w:p>
    <w:p w14:paraId="7F722C1A" w14:textId="77777777" w:rsidR="006D7F04" w:rsidRPr="00A82D9A" w:rsidRDefault="006D7F04" w:rsidP="00A82D9A">
      <w:pPr>
        <w:pStyle w:val="Geenafstand"/>
        <w:rPr>
          <w:rFonts w:ascii="Trebuchet MS" w:hAnsi="Trebuchet MS" w:cs="Segoe UI Emoji"/>
          <w:lang w:val="nl-NL" w:eastAsia="nl-NL"/>
        </w:rPr>
      </w:pPr>
    </w:p>
    <w:p w14:paraId="47C9D082" w14:textId="77777777" w:rsidR="00DB0FA0" w:rsidRPr="00A82D9A" w:rsidRDefault="00022CAB" w:rsidP="00A82D9A">
      <w:pPr>
        <w:pStyle w:val="Geenafstand"/>
        <w:rPr>
          <w:rFonts w:ascii="Trebuchet MS" w:hAnsi="Trebuchet MS"/>
          <w:lang w:val="nl-NL"/>
        </w:rPr>
      </w:pPr>
      <w:r w:rsidRPr="00A82D9A">
        <w:rPr>
          <w:rFonts w:ascii="Segoe UI Emoji" w:hAnsi="Segoe UI Emoji" w:cs="Segoe UI Emoji"/>
          <w:lang w:val="nl-NL"/>
        </w:rPr>
        <w:t>✅</w:t>
      </w:r>
      <w:r w:rsidRPr="00A82D9A">
        <w:rPr>
          <w:rFonts w:ascii="Trebuchet MS" w:hAnsi="Trebuchet MS"/>
          <w:lang w:val="nl-NL"/>
        </w:rPr>
        <w:t xml:space="preserve"> Bij een supermarkt met het Super Supermarkt Keurmerk kiest u voor verantwoord winkelen. Goed voor uzelf, goed voor de buurt en goed voor morgen.</w:t>
      </w:r>
    </w:p>
    <w:p w14:paraId="186EFE72" w14:textId="1C931BEF" w:rsidR="006D7F04" w:rsidRPr="00A82D9A" w:rsidRDefault="00A82D9A" w:rsidP="00A82D9A">
      <w:pPr>
        <w:pStyle w:val="Geenafstand"/>
        <w:rPr>
          <w:rFonts w:ascii="Trebuchet MS" w:hAnsi="Trebuchet MS"/>
          <w:lang w:val="nl-NL"/>
        </w:rPr>
      </w:pPr>
      <w:r>
        <w:rPr>
          <w:rFonts w:ascii="Trebuchet MS" w:hAnsi="Trebuchet MS"/>
          <w:lang w:val="nl-NL"/>
        </w:rPr>
        <w:br/>
      </w:r>
      <w:r w:rsidR="006D7F04" w:rsidRPr="00A82D9A">
        <w:rPr>
          <w:rFonts w:ascii="Trebuchet MS" w:hAnsi="Trebuchet MS"/>
          <w:lang w:val="nl-NL"/>
        </w:rPr>
        <w:t>#deweekvanonseten #ssk #supersupermarkt</w:t>
      </w:r>
    </w:p>
    <w:p w14:paraId="4E650F5D" w14:textId="514A280F" w:rsidR="00DB0FA0" w:rsidRPr="00A82D9A" w:rsidRDefault="006D7F04" w:rsidP="00A82D9A">
      <w:pPr>
        <w:pStyle w:val="Geenafstand"/>
        <w:rPr>
          <w:rFonts w:ascii="Trebuchet MS" w:hAnsi="Trebuchet MS"/>
          <w:lang w:val="nl-NL"/>
        </w:rPr>
      </w:pPr>
      <w:r w:rsidRPr="00A82D9A">
        <w:rPr>
          <w:rFonts w:ascii="Trebuchet MS" w:hAnsi="Trebuchet MS"/>
          <w:lang w:val="nl-NL"/>
        </w:rPr>
        <w:br/>
        <w:t>….</w:t>
      </w:r>
      <w:r w:rsidRPr="00A82D9A">
        <w:rPr>
          <w:rFonts w:ascii="Trebuchet MS" w:hAnsi="Trebuchet MS"/>
          <w:lang w:val="nl-NL"/>
        </w:rPr>
        <w:br/>
      </w:r>
      <w:r w:rsidRPr="00A82D9A">
        <w:rPr>
          <w:rFonts w:ascii="Trebuchet MS" w:hAnsi="Trebuchet MS"/>
          <w:lang w:val="nl-NL"/>
        </w:rPr>
        <w:br/>
      </w:r>
      <w:r w:rsidR="00022CAB" w:rsidRPr="00A82D9A">
        <w:rPr>
          <w:rFonts w:ascii="Trebuchet MS" w:hAnsi="Trebuchet MS"/>
          <w:b/>
          <w:bCs/>
          <w:lang w:val="nl-NL" w:eastAsia="nl-NL"/>
        </w:rPr>
        <w:t>Bio Maandag</w:t>
      </w:r>
      <w:r w:rsidRPr="00A82D9A">
        <w:rPr>
          <w:rFonts w:ascii="Trebuchet MS" w:hAnsi="Trebuchet MS"/>
          <w:b/>
          <w:bCs/>
          <w:lang w:val="nl-NL" w:eastAsia="nl-NL"/>
        </w:rPr>
        <w:t xml:space="preserve"> </w:t>
      </w:r>
      <w:r w:rsidRPr="00A82D9A">
        <w:rPr>
          <w:rFonts w:ascii="Trebuchet MS" w:hAnsi="Trebuchet MS"/>
          <w:b/>
          <w:bCs/>
          <w:lang w:val="nl-NL" w:eastAsia="nl-NL"/>
        </w:rPr>
        <w:t xml:space="preserve">(plaatsen: </w:t>
      </w:r>
      <w:r w:rsidRPr="00A82D9A">
        <w:rPr>
          <w:rFonts w:ascii="Trebuchet MS" w:hAnsi="Trebuchet MS"/>
          <w:b/>
          <w:bCs/>
          <w:lang w:val="nl-NL" w:eastAsia="nl-NL"/>
        </w:rPr>
        <w:t xml:space="preserve">maandag 5 </w:t>
      </w:r>
      <w:r w:rsidRPr="00A82D9A">
        <w:rPr>
          <w:rFonts w:ascii="Trebuchet MS" w:hAnsi="Trebuchet MS"/>
          <w:b/>
          <w:bCs/>
          <w:lang w:val="nl-NL" w:eastAsia="nl-NL"/>
        </w:rPr>
        <w:t>oktober)</w:t>
      </w:r>
      <w:r w:rsidRPr="00A82D9A">
        <w:rPr>
          <w:rFonts w:ascii="Trebuchet MS" w:hAnsi="Trebuchet MS"/>
          <w:b/>
          <w:bCs/>
          <w:lang w:val="nl-NL" w:eastAsia="nl-NL"/>
        </w:rPr>
        <w:br/>
      </w:r>
      <w:r w:rsidRPr="00A82D9A">
        <w:rPr>
          <w:rFonts w:ascii="Trebuchet MS" w:hAnsi="Trebuchet MS" w:cs="Segoe UI Emoji"/>
          <w:lang w:val="nl-NL"/>
        </w:rPr>
        <w:br/>
      </w:r>
      <w:r w:rsidRPr="00A82D9A">
        <w:rPr>
          <w:rFonts w:ascii="Segoe UI Emoji" w:hAnsi="Segoe UI Emoji" w:cs="Segoe UI Emoji"/>
        </w:rPr>
        <w:t>🌱</w:t>
      </w:r>
      <w:r w:rsidRPr="00A82D9A">
        <w:rPr>
          <w:rFonts w:ascii="Trebuchet MS" w:hAnsi="Trebuchet MS"/>
          <w:lang w:val="nl-NL"/>
        </w:rPr>
        <w:t xml:space="preserve"> </w:t>
      </w:r>
      <w:r w:rsidR="00022CAB" w:rsidRPr="00A82D9A">
        <w:rPr>
          <w:rFonts w:ascii="Trebuchet MS" w:hAnsi="Trebuchet MS"/>
          <w:lang w:val="nl-NL"/>
        </w:rPr>
        <w:t>Vandaag is het Bio Maandag.</w:t>
      </w:r>
    </w:p>
    <w:p w14:paraId="160B4CA9" w14:textId="47C03982" w:rsidR="00DB0FA0" w:rsidRPr="00A82D9A" w:rsidRDefault="00022CAB" w:rsidP="00A82D9A">
      <w:pPr>
        <w:pStyle w:val="Geenafstand"/>
        <w:rPr>
          <w:rFonts w:ascii="Trebuchet MS" w:hAnsi="Trebuchet MS"/>
          <w:lang w:val="nl-NL"/>
        </w:rPr>
      </w:pPr>
      <w:r w:rsidRPr="00A82D9A">
        <w:rPr>
          <w:rFonts w:ascii="Trebuchet MS" w:hAnsi="Trebuchet MS"/>
          <w:lang w:val="nl-NL"/>
        </w:rPr>
        <w:t>Biologische producten worden met aandacht voor mens, dier en natuur geproduceerd. Een mooi moment om iets nieuws te ontdekken of bewust te kiezen voor een biologische favoriet.</w:t>
      </w:r>
      <w:r w:rsidR="00A82D9A">
        <w:rPr>
          <w:rFonts w:ascii="Trebuchet MS" w:hAnsi="Trebuchet MS"/>
          <w:lang w:val="nl-NL"/>
        </w:rPr>
        <w:br/>
      </w:r>
    </w:p>
    <w:p w14:paraId="4A88BC1F" w14:textId="77777777" w:rsidR="00DB0FA0" w:rsidRPr="00A82D9A" w:rsidRDefault="00022CAB" w:rsidP="00A82D9A">
      <w:pPr>
        <w:pStyle w:val="Geenafstand"/>
        <w:rPr>
          <w:rFonts w:ascii="Trebuchet MS" w:hAnsi="Trebuchet MS"/>
          <w:lang w:val="nl-NL"/>
        </w:rPr>
      </w:pPr>
      <w:r w:rsidRPr="00A82D9A">
        <w:rPr>
          <w:rFonts w:ascii="Trebuchet MS" w:hAnsi="Trebuchet MS"/>
          <w:lang w:val="nl-NL"/>
        </w:rPr>
        <w:t>Kom langs en ontdek ons biologische assortiment.</w:t>
      </w:r>
    </w:p>
    <w:p w14:paraId="7AA5CB19" w14:textId="346B1A07" w:rsidR="00DB0FA0" w:rsidRPr="00A82D9A" w:rsidRDefault="00A82D9A" w:rsidP="00A82D9A">
      <w:pPr>
        <w:pStyle w:val="Geenafstand"/>
        <w:rPr>
          <w:rFonts w:ascii="Trebuchet MS" w:hAnsi="Trebuchet MS"/>
          <w:lang w:val="nl-NL"/>
        </w:rPr>
      </w:pPr>
      <w:r>
        <w:rPr>
          <w:rFonts w:ascii="Segoe UI Emoji" w:hAnsi="Segoe UI Emoji" w:cs="Segoe UI Emoji"/>
          <w:lang w:val="nl-NL"/>
        </w:rPr>
        <w:br/>
      </w:r>
      <w:r w:rsidR="00022CAB" w:rsidRPr="00A82D9A">
        <w:rPr>
          <w:rFonts w:ascii="Segoe UI Emoji" w:hAnsi="Segoe UI Emoji" w:cs="Segoe UI Emoji"/>
          <w:lang w:val="nl-NL"/>
        </w:rPr>
        <w:t>✅</w:t>
      </w:r>
      <w:r w:rsidR="00022CAB" w:rsidRPr="00A82D9A">
        <w:rPr>
          <w:rFonts w:ascii="Trebuchet MS" w:hAnsi="Trebuchet MS"/>
          <w:lang w:val="nl-NL"/>
        </w:rPr>
        <w:t xml:space="preserve"> Bij een supermarkt met het Super Supermarkt Keurmerk kiest u voor verantwoord winkelen. Goed voor uzelf, goed voor de buurt en goed voor morgen.</w:t>
      </w:r>
    </w:p>
    <w:p w14:paraId="66028606" w14:textId="0BD2444E" w:rsidR="006D7F04" w:rsidRPr="00A82D9A" w:rsidRDefault="00A82D9A" w:rsidP="00A82D9A">
      <w:pPr>
        <w:pStyle w:val="Geenafstand"/>
        <w:rPr>
          <w:rFonts w:ascii="Trebuchet MS" w:hAnsi="Trebuchet MS"/>
          <w:lang w:val="nl-NL"/>
        </w:rPr>
      </w:pPr>
      <w:r>
        <w:rPr>
          <w:rFonts w:ascii="Trebuchet MS" w:hAnsi="Trebuchet MS"/>
          <w:lang w:val="nl-NL"/>
        </w:rPr>
        <w:br/>
      </w:r>
      <w:r w:rsidR="006D7F04" w:rsidRPr="00A82D9A">
        <w:rPr>
          <w:rFonts w:ascii="Trebuchet MS" w:hAnsi="Trebuchet MS"/>
          <w:lang w:val="nl-NL"/>
        </w:rPr>
        <w:t>#deweekvanonseten #ssk #supersupermarkt</w:t>
      </w:r>
    </w:p>
    <w:p w14:paraId="4E1A6787" w14:textId="77777777" w:rsidR="006D7F04" w:rsidRPr="00A82D9A" w:rsidRDefault="006D7F04" w:rsidP="00A82D9A">
      <w:pPr>
        <w:pStyle w:val="Geenafstand"/>
        <w:rPr>
          <w:rFonts w:ascii="Trebuchet MS" w:hAnsi="Trebuchet MS"/>
          <w:lang w:val="nl-NL"/>
        </w:rPr>
      </w:pPr>
    </w:p>
    <w:p w14:paraId="1359364A" w14:textId="77DFA1CD" w:rsidR="00DB0FA0" w:rsidRPr="00A82D9A" w:rsidRDefault="006D7F04" w:rsidP="00A82D9A">
      <w:pPr>
        <w:pStyle w:val="Geenafstand"/>
        <w:rPr>
          <w:rFonts w:ascii="Trebuchet MS" w:hAnsi="Trebuchet MS"/>
          <w:lang w:val="nl-NL"/>
        </w:rPr>
      </w:pPr>
      <w:r w:rsidRPr="00A82D9A">
        <w:rPr>
          <w:rFonts w:ascii="Trebuchet MS" w:hAnsi="Trebuchet MS"/>
          <w:lang w:val="nl-NL"/>
        </w:rPr>
        <w:t>….</w:t>
      </w:r>
      <w:r w:rsidRPr="00A82D9A">
        <w:rPr>
          <w:rFonts w:ascii="Trebuchet MS" w:hAnsi="Trebuchet MS"/>
          <w:lang w:val="nl-NL"/>
        </w:rPr>
        <w:br/>
      </w:r>
      <w:r w:rsidRPr="00A82D9A">
        <w:rPr>
          <w:rFonts w:ascii="Trebuchet MS" w:hAnsi="Trebuchet MS"/>
          <w:lang w:val="nl-NL" w:eastAsia="nl-NL"/>
        </w:rPr>
        <w:br/>
      </w:r>
      <w:r w:rsidR="00022CAB" w:rsidRPr="00A82D9A">
        <w:rPr>
          <w:rFonts w:ascii="Trebuchet MS" w:hAnsi="Trebuchet MS"/>
          <w:b/>
          <w:bCs/>
          <w:lang w:val="nl-NL" w:eastAsia="nl-NL"/>
        </w:rPr>
        <w:t>Aardappel Dinsdag</w:t>
      </w:r>
      <w:r w:rsidRPr="00A82D9A">
        <w:rPr>
          <w:rFonts w:ascii="Trebuchet MS" w:hAnsi="Trebuchet MS"/>
          <w:b/>
          <w:bCs/>
          <w:lang w:val="nl-NL" w:eastAsia="nl-NL"/>
        </w:rPr>
        <w:t xml:space="preserve"> </w:t>
      </w:r>
      <w:bookmarkStart w:id="0" w:name="_Hlk235529890"/>
      <w:r w:rsidRPr="00A82D9A">
        <w:rPr>
          <w:rFonts w:ascii="Trebuchet MS" w:hAnsi="Trebuchet MS"/>
          <w:b/>
          <w:bCs/>
          <w:lang w:val="nl-NL" w:eastAsia="nl-NL"/>
        </w:rPr>
        <w:t>(plaatsen: dinsdag 6 oktober)</w:t>
      </w:r>
      <w:r w:rsidRPr="00A82D9A">
        <w:rPr>
          <w:rFonts w:ascii="Trebuchet MS" w:hAnsi="Trebuchet MS"/>
          <w:b/>
          <w:bCs/>
          <w:lang w:val="nl-NL" w:eastAsia="nl-NL"/>
        </w:rPr>
        <w:br/>
      </w:r>
      <w:bookmarkEnd w:id="0"/>
      <w:r w:rsidRPr="00A82D9A">
        <w:rPr>
          <w:rFonts w:ascii="Trebuchet MS" w:hAnsi="Trebuchet MS" w:cs="Segoe UI Emoji"/>
          <w:lang w:val="nl-NL"/>
        </w:rPr>
        <w:br/>
      </w:r>
      <w:r w:rsidRPr="00A82D9A">
        <w:rPr>
          <w:rFonts w:ascii="Segoe UI Emoji" w:hAnsi="Segoe UI Emoji" w:cs="Segoe UI Emoji"/>
        </w:rPr>
        <w:t>🥔</w:t>
      </w:r>
      <w:r w:rsidRPr="00A82D9A">
        <w:rPr>
          <w:rFonts w:ascii="Trebuchet MS" w:hAnsi="Trebuchet MS"/>
          <w:lang w:val="nl-NL"/>
        </w:rPr>
        <w:t xml:space="preserve"> </w:t>
      </w:r>
      <w:r w:rsidR="00022CAB" w:rsidRPr="00A82D9A">
        <w:rPr>
          <w:rFonts w:ascii="Trebuchet MS" w:hAnsi="Trebuchet MS"/>
          <w:lang w:val="nl-NL"/>
        </w:rPr>
        <w:t>Vandaag is het Aardappel Dinsdag.</w:t>
      </w:r>
    </w:p>
    <w:p w14:paraId="6084831B" w14:textId="77777777" w:rsidR="00DB0FA0" w:rsidRPr="00A82D9A" w:rsidRDefault="00022CAB" w:rsidP="00A82D9A">
      <w:pPr>
        <w:pStyle w:val="Geenafstand"/>
        <w:rPr>
          <w:rFonts w:ascii="Trebuchet MS" w:hAnsi="Trebuchet MS"/>
          <w:lang w:val="nl-NL"/>
        </w:rPr>
      </w:pPr>
      <w:r w:rsidRPr="00A82D9A">
        <w:rPr>
          <w:rFonts w:ascii="Trebuchet MS" w:hAnsi="Trebuchet MS"/>
          <w:lang w:val="nl-NL"/>
        </w:rPr>
        <w:t>Van romige puree tot krokante krieltjes: de aardappel is al generaties lang een echte favoriet. Zo veelzijdig dat er altijd een gerecht is dat bij u past.</w:t>
      </w:r>
    </w:p>
    <w:p w14:paraId="56A694EC" w14:textId="657C6DD0" w:rsidR="00DB0FA0" w:rsidRPr="00A82D9A" w:rsidRDefault="00A82D9A" w:rsidP="00A82D9A">
      <w:pPr>
        <w:pStyle w:val="Geenafstand"/>
        <w:rPr>
          <w:rFonts w:ascii="Trebuchet MS" w:hAnsi="Trebuchet MS"/>
          <w:lang w:val="nl-NL"/>
        </w:rPr>
      </w:pPr>
      <w:r>
        <w:rPr>
          <w:rFonts w:ascii="Trebuchet MS" w:hAnsi="Trebuchet MS"/>
          <w:lang w:val="nl-NL"/>
        </w:rPr>
        <w:br/>
      </w:r>
      <w:r w:rsidR="00022CAB" w:rsidRPr="00A82D9A">
        <w:rPr>
          <w:rFonts w:ascii="Trebuchet MS" w:hAnsi="Trebuchet MS"/>
          <w:lang w:val="nl-NL"/>
        </w:rPr>
        <w:t>Kom langs en ontdek welke aardappelen perfect passen bij uw maaltijd.</w:t>
      </w:r>
    </w:p>
    <w:p w14:paraId="4FAC1413" w14:textId="718DB4CD" w:rsidR="00DB0FA0" w:rsidRPr="00A82D9A" w:rsidRDefault="00A82D9A" w:rsidP="00A82D9A">
      <w:pPr>
        <w:pStyle w:val="Geenafstand"/>
        <w:rPr>
          <w:rFonts w:ascii="Trebuchet MS" w:hAnsi="Trebuchet MS"/>
          <w:lang w:val="nl-NL"/>
        </w:rPr>
      </w:pPr>
      <w:r>
        <w:rPr>
          <w:rFonts w:ascii="Segoe UI Emoji" w:hAnsi="Segoe UI Emoji" w:cs="Segoe UI Emoji"/>
          <w:lang w:val="nl-NL"/>
        </w:rPr>
        <w:br/>
      </w:r>
      <w:r w:rsidR="00022CAB" w:rsidRPr="00A82D9A">
        <w:rPr>
          <w:rFonts w:ascii="Segoe UI Emoji" w:hAnsi="Segoe UI Emoji" w:cs="Segoe UI Emoji"/>
          <w:lang w:val="nl-NL"/>
        </w:rPr>
        <w:t>✅</w:t>
      </w:r>
      <w:r w:rsidR="00022CAB" w:rsidRPr="00A82D9A">
        <w:rPr>
          <w:rFonts w:ascii="Trebuchet MS" w:hAnsi="Trebuchet MS"/>
          <w:lang w:val="nl-NL"/>
        </w:rPr>
        <w:t xml:space="preserve"> Bij een supermarkt met het Super Supermarkt Keurmerk kiest u voor verantwoord winkelen. Goed voor uzelf, goed voor de buurt en goed voor morgen.</w:t>
      </w:r>
    </w:p>
    <w:p w14:paraId="6C60BA5A" w14:textId="77777777" w:rsidR="006D7F04" w:rsidRPr="00A82D9A" w:rsidRDefault="006D7F04" w:rsidP="00A82D9A">
      <w:pPr>
        <w:pStyle w:val="Geenafstand"/>
        <w:rPr>
          <w:rFonts w:ascii="Trebuchet MS" w:hAnsi="Trebuchet MS"/>
          <w:lang w:val="nl-NL"/>
        </w:rPr>
      </w:pPr>
    </w:p>
    <w:p w14:paraId="21F97F4E" w14:textId="77777777" w:rsidR="006D7F04" w:rsidRPr="00A82D9A" w:rsidRDefault="006D7F04" w:rsidP="00A82D9A">
      <w:pPr>
        <w:pStyle w:val="Geenafstand"/>
        <w:rPr>
          <w:rFonts w:ascii="Trebuchet MS" w:hAnsi="Trebuchet MS"/>
        </w:rPr>
      </w:pPr>
      <w:r w:rsidRPr="00A82D9A">
        <w:rPr>
          <w:rFonts w:ascii="Trebuchet MS" w:hAnsi="Trebuchet MS"/>
        </w:rPr>
        <w:t>#deweekvanonseten #ssk #supersupermarkt</w:t>
      </w:r>
    </w:p>
    <w:p w14:paraId="2697A09D" w14:textId="77777777" w:rsidR="006D7F04" w:rsidRPr="00A82D9A" w:rsidRDefault="006D7F04" w:rsidP="00A82D9A">
      <w:pPr>
        <w:pStyle w:val="Geenafstand"/>
        <w:rPr>
          <w:rFonts w:ascii="Trebuchet MS" w:hAnsi="Trebuchet MS"/>
          <w:lang w:val="nl-NL"/>
        </w:rPr>
      </w:pPr>
    </w:p>
    <w:p w14:paraId="0A0EA422" w14:textId="77777777" w:rsidR="00A82D9A" w:rsidRDefault="00A82D9A" w:rsidP="00A82D9A">
      <w:pPr>
        <w:pStyle w:val="Geenafstand"/>
        <w:rPr>
          <w:rFonts w:ascii="Trebuchet MS" w:hAnsi="Trebuchet MS"/>
          <w:lang w:val="nl-NL" w:eastAsia="nl-NL"/>
        </w:rPr>
      </w:pPr>
    </w:p>
    <w:p w14:paraId="24300703" w14:textId="4C671B8C" w:rsidR="00A82D9A" w:rsidRDefault="00A82D9A" w:rsidP="00A82D9A">
      <w:pPr>
        <w:pStyle w:val="Geenafstand"/>
        <w:rPr>
          <w:rFonts w:ascii="Trebuchet MS" w:hAnsi="Trebuchet MS"/>
          <w:lang w:val="nl-NL" w:eastAsia="nl-NL"/>
        </w:rPr>
      </w:pPr>
    </w:p>
    <w:p w14:paraId="178AFDCA" w14:textId="5609B258" w:rsidR="00DB0FA0" w:rsidRPr="00A82D9A" w:rsidRDefault="00022CAB" w:rsidP="00A82D9A">
      <w:pPr>
        <w:pStyle w:val="Geenafstand"/>
        <w:rPr>
          <w:rFonts w:ascii="Trebuchet MS" w:hAnsi="Trebuchet MS"/>
          <w:b/>
          <w:bCs/>
          <w:lang w:val="nl-NL" w:eastAsia="nl-NL"/>
        </w:rPr>
      </w:pPr>
      <w:r w:rsidRPr="00A82D9A">
        <w:rPr>
          <w:rFonts w:ascii="Trebuchet MS" w:hAnsi="Trebuchet MS"/>
          <w:b/>
          <w:bCs/>
          <w:lang w:val="nl-NL" w:eastAsia="nl-NL"/>
        </w:rPr>
        <w:lastRenderedPageBreak/>
        <w:t>Woensdag Gehaktdag</w:t>
      </w:r>
      <w:r w:rsidR="00A82D9A">
        <w:rPr>
          <w:rFonts w:ascii="Trebuchet MS" w:hAnsi="Trebuchet MS"/>
          <w:b/>
          <w:bCs/>
          <w:lang w:val="nl-NL" w:eastAsia="nl-NL"/>
        </w:rPr>
        <w:t xml:space="preserve"> </w:t>
      </w:r>
      <w:r w:rsidR="00A82D9A" w:rsidRPr="00A82D9A">
        <w:rPr>
          <w:rFonts w:ascii="Trebuchet MS" w:hAnsi="Trebuchet MS"/>
          <w:b/>
          <w:bCs/>
          <w:lang w:val="nl-NL" w:eastAsia="nl-NL"/>
        </w:rPr>
        <w:t xml:space="preserve">(plaatsen: </w:t>
      </w:r>
      <w:r w:rsidR="00A82D9A">
        <w:rPr>
          <w:rFonts w:ascii="Trebuchet MS" w:hAnsi="Trebuchet MS"/>
          <w:b/>
          <w:bCs/>
          <w:lang w:val="nl-NL" w:eastAsia="nl-NL"/>
        </w:rPr>
        <w:t xml:space="preserve">woensdag 7 </w:t>
      </w:r>
      <w:r w:rsidR="00A82D9A" w:rsidRPr="00A82D9A">
        <w:rPr>
          <w:rFonts w:ascii="Trebuchet MS" w:hAnsi="Trebuchet MS"/>
          <w:b/>
          <w:bCs/>
          <w:lang w:val="nl-NL" w:eastAsia="nl-NL"/>
        </w:rPr>
        <w:t>oktober)</w:t>
      </w:r>
      <w:r w:rsidR="00A82D9A" w:rsidRPr="00A82D9A">
        <w:rPr>
          <w:rFonts w:ascii="Trebuchet MS" w:hAnsi="Trebuchet MS"/>
          <w:b/>
          <w:bCs/>
          <w:lang w:val="nl-NL" w:eastAsia="nl-NL"/>
        </w:rPr>
        <w:br/>
      </w:r>
    </w:p>
    <w:p w14:paraId="4A36DC8A" w14:textId="41A2AA10" w:rsidR="00DB0FA0" w:rsidRPr="00A82D9A" w:rsidRDefault="006D7F04" w:rsidP="00A82D9A">
      <w:pPr>
        <w:pStyle w:val="Geenafstand"/>
        <w:rPr>
          <w:rFonts w:ascii="Trebuchet MS" w:hAnsi="Trebuchet MS"/>
          <w:lang w:val="nl-NL"/>
        </w:rPr>
      </w:pPr>
      <w:r w:rsidRPr="00A82D9A">
        <w:rPr>
          <w:rFonts w:ascii="Segoe UI Emoji" w:hAnsi="Segoe UI Emoji" w:cs="Segoe UI Emoji"/>
        </w:rPr>
        <w:t>🥩</w:t>
      </w:r>
      <w:r w:rsidRPr="00A82D9A">
        <w:rPr>
          <w:rFonts w:ascii="Trebuchet MS" w:hAnsi="Trebuchet MS"/>
          <w:lang w:val="nl-NL"/>
        </w:rPr>
        <w:t xml:space="preserve"> </w:t>
      </w:r>
      <w:r w:rsidR="00022CAB" w:rsidRPr="00A82D9A">
        <w:rPr>
          <w:rFonts w:ascii="Trebuchet MS" w:hAnsi="Trebuchet MS"/>
          <w:lang w:val="nl-NL"/>
        </w:rPr>
        <w:t>Vandaag is het Woensdag Gehaktdag.</w:t>
      </w:r>
    </w:p>
    <w:p w14:paraId="35B76FC7" w14:textId="5372C12F" w:rsidR="00DB0FA0" w:rsidRPr="00A82D9A" w:rsidRDefault="00022CAB" w:rsidP="00A82D9A">
      <w:pPr>
        <w:pStyle w:val="Geenafstand"/>
        <w:rPr>
          <w:rFonts w:ascii="Trebuchet MS" w:hAnsi="Trebuchet MS"/>
          <w:lang w:val="nl-NL"/>
        </w:rPr>
      </w:pPr>
      <w:r w:rsidRPr="00A82D9A">
        <w:rPr>
          <w:rFonts w:ascii="Trebuchet MS" w:hAnsi="Trebuchet MS"/>
          <w:lang w:val="nl-NL"/>
        </w:rPr>
        <w:t>Van een klassieke gehaktbal tot een goedgevulde pasta of ovenschotel: gehakt staat bij veel gezinnen regelmatig op tafel.</w:t>
      </w:r>
      <w:r w:rsidR="00A82D9A">
        <w:rPr>
          <w:rFonts w:ascii="Trebuchet MS" w:hAnsi="Trebuchet MS"/>
          <w:lang w:val="nl-NL"/>
        </w:rPr>
        <w:br/>
      </w:r>
    </w:p>
    <w:p w14:paraId="5947F05F" w14:textId="77777777" w:rsidR="00DB0FA0" w:rsidRPr="00A82D9A" w:rsidRDefault="00022CAB" w:rsidP="00A82D9A">
      <w:pPr>
        <w:pStyle w:val="Geenafstand"/>
        <w:rPr>
          <w:rFonts w:ascii="Trebuchet MS" w:hAnsi="Trebuchet MS"/>
          <w:lang w:val="nl-NL"/>
        </w:rPr>
      </w:pPr>
      <w:r w:rsidRPr="00A82D9A">
        <w:rPr>
          <w:rFonts w:ascii="Trebuchet MS" w:hAnsi="Trebuchet MS"/>
          <w:lang w:val="nl-NL"/>
        </w:rPr>
        <w:t>Laat u inspireren en maak vanavond iets lekkers.</w:t>
      </w:r>
    </w:p>
    <w:p w14:paraId="37DD4680" w14:textId="746A0B5A" w:rsidR="00DB0FA0" w:rsidRPr="00A82D9A" w:rsidRDefault="00A82D9A" w:rsidP="00A82D9A">
      <w:pPr>
        <w:pStyle w:val="Geenafstand"/>
        <w:rPr>
          <w:rFonts w:ascii="Trebuchet MS" w:hAnsi="Trebuchet MS"/>
          <w:lang w:val="nl-NL"/>
        </w:rPr>
      </w:pPr>
      <w:r>
        <w:rPr>
          <w:rFonts w:ascii="Segoe UI Emoji" w:hAnsi="Segoe UI Emoji" w:cs="Segoe UI Emoji"/>
          <w:lang w:val="nl-NL"/>
        </w:rPr>
        <w:br/>
      </w:r>
      <w:r w:rsidR="00022CAB" w:rsidRPr="00A82D9A">
        <w:rPr>
          <w:rFonts w:ascii="Segoe UI Emoji" w:hAnsi="Segoe UI Emoji" w:cs="Segoe UI Emoji"/>
          <w:lang w:val="nl-NL"/>
        </w:rPr>
        <w:t>✅</w:t>
      </w:r>
      <w:r w:rsidR="00022CAB" w:rsidRPr="00A82D9A">
        <w:rPr>
          <w:rFonts w:ascii="Trebuchet MS" w:hAnsi="Trebuchet MS"/>
          <w:lang w:val="nl-NL"/>
        </w:rPr>
        <w:t xml:space="preserve"> Bij een supermarkt met het Super Supermarkt Keurmerk kiest u voor verantwoord winkelen. Goed voor uzelf, goed voor de buurt en goed voor morgen.</w:t>
      </w:r>
    </w:p>
    <w:p w14:paraId="60192BB7" w14:textId="23426F63" w:rsidR="006D7F04" w:rsidRPr="00A82D9A" w:rsidRDefault="00A82D9A" w:rsidP="00A82D9A">
      <w:pPr>
        <w:pStyle w:val="Geenafstand"/>
        <w:rPr>
          <w:rFonts w:ascii="Trebuchet MS" w:hAnsi="Trebuchet MS"/>
        </w:rPr>
      </w:pPr>
      <w:r>
        <w:rPr>
          <w:rFonts w:ascii="Trebuchet MS" w:hAnsi="Trebuchet MS"/>
        </w:rPr>
        <w:br/>
      </w:r>
      <w:r w:rsidR="006D7F04" w:rsidRPr="00A82D9A">
        <w:rPr>
          <w:rFonts w:ascii="Trebuchet MS" w:hAnsi="Trebuchet MS"/>
        </w:rPr>
        <w:t>#deweekvanonseten #ssk #supersupermarkt</w:t>
      </w:r>
    </w:p>
    <w:p w14:paraId="32396D0C" w14:textId="77777777" w:rsidR="006D7F04" w:rsidRDefault="006D7F04" w:rsidP="00A82D9A">
      <w:pPr>
        <w:pStyle w:val="Geenafstand"/>
        <w:rPr>
          <w:rFonts w:ascii="Trebuchet MS" w:hAnsi="Trebuchet MS"/>
          <w:lang w:val="nl-NL"/>
        </w:rPr>
      </w:pPr>
    </w:p>
    <w:p w14:paraId="564880D9" w14:textId="3683EB8F" w:rsidR="00A82D9A" w:rsidRPr="00A82D9A" w:rsidRDefault="00A82D9A" w:rsidP="00A82D9A">
      <w:pPr>
        <w:pStyle w:val="Geenafstand"/>
        <w:rPr>
          <w:rFonts w:ascii="Trebuchet MS" w:hAnsi="Trebuchet MS"/>
          <w:lang w:val="nl-NL"/>
        </w:rPr>
      </w:pPr>
      <w:r w:rsidRPr="00A82D9A">
        <w:rPr>
          <w:rFonts w:ascii="Trebuchet MS" w:hAnsi="Trebuchet MS"/>
          <w:lang w:val="nl-NL"/>
        </w:rPr>
        <w:t>….</w:t>
      </w:r>
      <w:r w:rsidRPr="00A82D9A">
        <w:rPr>
          <w:rFonts w:ascii="Trebuchet MS" w:hAnsi="Trebuchet MS"/>
          <w:lang w:val="nl-NL"/>
        </w:rPr>
        <w:br/>
      </w:r>
    </w:p>
    <w:p w14:paraId="2B340F52" w14:textId="360F96A6" w:rsidR="00DB0FA0" w:rsidRPr="00A82D9A" w:rsidRDefault="00022CAB" w:rsidP="00A82D9A">
      <w:pPr>
        <w:pStyle w:val="Geenafstand"/>
        <w:rPr>
          <w:rFonts w:ascii="Trebuchet MS" w:hAnsi="Trebuchet MS"/>
          <w:lang w:val="nl-NL"/>
        </w:rPr>
      </w:pPr>
      <w:r w:rsidRPr="00A82D9A">
        <w:rPr>
          <w:rFonts w:ascii="Trebuchet MS" w:hAnsi="Trebuchet MS"/>
          <w:b/>
          <w:bCs/>
          <w:lang w:val="nl-NL" w:eastAsia="nl-NL"/>
        </w:rPr>
        <w:t xml:space="preserve">Nationale Groente- en </w:t>
      </w:r>
      <w:proofErr w:type="spellStart"/>
      <w:r w:rsidRPr="00A82D9A">
        <w:rPr>
          <w:rFonts w:ascii="Trebuchet MS" w:hAnsi="Trebuchet MS"/>
          <w:b/>
          <w:bCs/>
          <w:lang w:val="nl-NL" w:eastAsia="nl-NL"/>
        </w:rPr>
        <w:t>Fruitdag</w:t>
      </w:r>
      <w:proofErr w:type="spellEnd"/>
      <w:r w:rsidR="00A82D9A">
        <w:rPr>
          <w:rFonts w:ascii="Trebuchet MS" w:hAnsi="Trebuchet MS"/>
          <w:b/>
          <w:bCs/>
          <w:lang w:val="nl-NL" w:eastAsia="nl-NL"/>
        </w:rPr>
        <w:t xml:space="preserve"> </w:t>
      </w:r>
      <w:r w:rsidR="00A82D9A" w:rsidRPr="00A82D9A">
        <w:rPr>
          <w:rFonts w:ascii="Trebuchet MS" w:hAnsi="Trebuchet MS"/>
          <w:b/>
          <w:bCs/>
          <w:lang w:val="nl-NL" w:eastAsia="nl-NL"/>
        </w:rPr>
        <w:t xml:space="preserve">(plaatsen: </w:t>
      </w:r>
      <w:r w:rsidR="00A82D9A">
        <w:rPr>
          <w:rFonts w:ascii="Trebuchet MS" w:hAnsi="Trebuchet MS"/>
          <w:b/>
          <w:bCs/>
          <w:lang w:val="nl-NL" w:eastAsia="nl-NL"/>
        </w:rPr>
        <w:t>donderdag 8 oktober</w:t>
      </w:r>
      <w:r w:rsidR="00A82D9A" w:rsidRPr="00A82D9A">
        <w:rPr>
          <w:rFonts w:ascii="Trebuchet MS" w:hAnsi="Trebuchet MS"/>
          <w:b/>
          <w:bCs/>
          <w:lang w:val="nl-NL" w:eastAsia="nl-NL"/>
        </w:rPr>
        <w:t>)</w:t>
      </w:r>
      <w:r w:rsidR="00A82D9A" w:rsidRPr="00A82D9A">
        <w:rPr>
          <w:rFonts w:ascii="Trebuchet MS" w:hAnsi="Trebuchet MS"/>
          <w:b/>
          <w:bCs/>
          <w:lang w:val="nl-NL" w:eastAsia="nl-NL"/>
        </w:rPr>
        <w:br/>
      </w:r>
      <w:r w:rsidR="00A82D9A" w:rsidRPr="00A82D9A">
        <w:rPr>
          <w:rFonts w:ascii="Segoe UI Emoji" w:hAnsi="Segoe UI Emoji" w:cs="Segoe UI Emoji"/>
          <w:lang w:val="nl-NL"/>
        </w:rPr>
        <w:br/>
      </w:r>
      <w:r w:rsidR="006D7F04" w:rsidRPr="00A82D9A">
        <w:rPr>
          <w:rFonts w:ascii="Segoe UI Emoji" w:hAnsi="Segoe UI Emoji" w:cs="Segoe UI Emoji"/>
        </w:rPr>
        <w:t>🍎🥦</w:t>
      </w:r>
      <w:r w:rsidR="006D7F04" w:rsidRPr="00A82D9A">
        <w:rPr>
          <w:rFonts w:ascii="Trebuchet MS" w:hAnsi="Trebuchet MS"/>
          <w:lang w:val="nl-NL"/>
        </w:rPr>
        <w:t xml:space="preserve"> </w:t>
      </w:r>
      <w:r w:rsidRPr="00A82D9A">
        <w:rPr>
          <w:rFonts w:ascii="Trebuchet MS" w:hAnsi="Trebuchet MS"/>
          <w:lang w:val="nl-NL"/>
        </w:rPr>
        <w:t>Vandaag is het Nationale Groente- en Fruitdag.</w:t>
      </w:r>
    </w:p>
    <w:p w14:paraId="073C8BC4" w14:textId="77777777" w:rsidR="00DB0FA0" w:rsidRPr="00A82D9A" w:rsidRDefault="00022CAB" w:rsidP="00A82D9A">
      <w:pPr>
        <w:pStyle w:val="Geenafstand"/>
        <w:rPr>
          <w:rFonts w:ascii="Trebuchet MS" w:hAnsi="Trebuchet MS"/>
          <w:lang w:val="nl-NL"/>
        </w:rPr>
      </w:pPr>
      <w:r w:rsidRPr="00A82D9A">
        <w:rPr>
          <w:rFonts w:ascii="Trebuchet MS" w:hAnsi="Trebuchet MS"/>
          <w:lang w:val="nl-NL"/>
        </w:rPr>
        <w:t>Hoe kleurrijk is uw bord vandaag? Groente en fruit zijn niet alleen lekker en veelzijdig, maar vormen ook de basis van een gezonde maaltijd.</w:t>
      </w:r>
    </w:p>
    <w:p w14:paraId="38CAA2EA" w14:textId="1466831E" w:rsidR="00DB0FA0" w:rsidRPr="00A82D9A" w:rsidRDefault="00A82D9A" w:rsidP="00A82D9A">
      <w:pPr>
        <w:pStyle w:val="Geenafstand"/>
        <w:rPr>
          <w:rFonts w:ascii="Trebuchet MS" w:hAnsi="Trebuchet MS"/>
          <w:lang w:val="nl-NL"/>
        </w:rPr>
      </w:pPr>
      <w:r>
        <w:rPr>
          <w:rFonts w:ascii="Trebuchet MS" w:hAnsi="Trebuchet MS"/>
          <w:lang w:val="nl-NL"/>
        </w:rPr>
        <w:br/>
      </w:r>
      <w:r w:rsidR="00022CAB" w:rsidRPr="00A82D9A">
        <w:rPr>
          <w:rFonts w:ascii="Trebuchet MS" w:hAnsi="Trebuchet MS"/>
          <w:lang w:val="nl-NL"/>
        </w:rPr>
        <w:t>Ontdek onze verse producten en geniet van de smaken van het seizoen.</w:t>
      </w:r>
    </w:p>
    <w:p w14:paraId="50D8B423" w14:textId="3BC0D7E9" w:rsidR="00DB0FA0" w:rsidRPr="00A82D9A" w:rsidRDefault="00A82D9A" w:rsidP="00A82D9A">
      <w:pPr>
        <w:pStyle w:val="Geenafstand"/>
        <w:rPr>
          <w:rFonts w:ascii="Trebuchet MS" w:hAnsi="Trebuchet MS"/>
          <w:lang w:val="nl-NL"/>
        </w:rPr>
      </w:pPr>
      <w:r>
        <w:rPr>
          <w:rFonts w:ascii="Segoe UI Emoji" w:hAnsi="Segoe UI Emoji" w:cs="Segoe UI Emoji"/>
          <w:lang w:val="nl-NL"/>
        </w:rPr>
        <w:br/>
      </w:r>
      <w:r w:rsidR="00022CAB" w:rsidRPr="00A82D9A">
        <w:rPr>
          <w:rFonts w:ascii="Segoe UI Emoji" w:hAnsi="Segoe UI Emoji" w:cs="Segoe UI Emoji"/>
          <w:lang w:val="nl-NL"/>
        </w:rPr>
        <w:t>✅</w:t>
      </w:r>
      <w:r w:rsidR="00022CAB" w:rsidRPr="00A82D9A">
        <w:rPr>
          <w:rFonts w:ascii="Trebuchet MS" w:hAnsi="Trebuchet MS"/>
          <w:lang w:val="nl-NL"/>
        </w:rPr>
        <w:t xml:space="preserve"> Bij een supermarkt met het Super Supermarkt Keurmerk kiest u voor verantwoord winkelen. Goed voor uzelf, goed voor de buurt en goed voor morgen.</w:t>
      </w:r>
    </w:p>
    <w:p w14:paraId="1192DAE1" w14:textId="7027E074" w:rsidR="006D7F04" w:rsidRPr="00A82D9A" w:rsidRDefault="00A82D9A" w:rsidP="00A82D9A">
      <w:pPr>
        <w:pStyle w:val="Geenafstand"/>
        <w:rPr>
          <w:rFonts w:ascii="Trebuchet MS" w:hAnsi="Trebuchet MS"/>
        </w:rPr>
      </w:pPr>
      <w:r>
        <w:rPr>
          <w:rFonts w:ascii="Trebuchet MS" w:hAnsi="Trebuchet MS"/>
        </w:rPr>
        <w:br/>
      </w:r>
      <w:r w:rsidR="006D7F04" w:rsidRPr="00A82D9A">
        <w:rPr>
          <w:rFonts w:ascii="Trebuchet MS" w:hAnsi="Trebuchet MS"/>
        </w:rPr>
        <w:t>#deweekvanonseten #ssk #supersupermarkt</w:t>
      </w:r>
    </w:p>
    <w:p w14:paraId="13D94759" w14:textId="77777777" w:rsidR="006D7F04" w:rsidRDefault="006D7F04" w:rsidP="00A82D9A">
      <w:pPr>
        <w:pStyle w:val="Geenafstand"/>
        <w:rPr>
          <w:rFonts w:ascii="Trebuchet MS" w:hAnsi="Trebuchet MS"/>
          <w:lang w:val="nl-NL"/>
        </w:rPr>
      </w:pPr>
    </w:p>
    <w:p w14:paraId="4DBE009F" w14:textId="0D2AA0CB" w:rsidR="00A82D9A" w:rsidRPr="00A82D9A" w:rsidRDefault="00A82D9A" w:rsidP="00A82D9A">
      <w:pPr>
        <w:pStyle w:val="Geenafstand"/>
        <w:rPr>
          <w:rFonts w:ascii="Trebuchet MS" w:hAnsi="Trebuchet MS"/>
          <w:lang w:val="nl-NL"/>
        </w:rPr>
      </w:pPr>
      <w:r w:rsidRPr="00A82D9A">
        <w:rPr>
          <w:rFonts w:ascii="Trebuchet MS" w:hAnsi="Trebuchet MS"/>
          <w:lang w:val="nl-NL"/>
        </w:rPr>
        <w:t>….</w:t>
      </w:r>
      <w:r w:rsidRPr="00A82D9A">
        <w:rPr>
          <w:rFonts w:ascii="Trebuchet MS" w:hAnsi="Trebuchet MS"/>
          <w:lang w:val="nl-NL"/>
        </w:rPr>
        <w:br/>
      </w:r>
    </w:p>
    <w:p w14:paraId="24838758" w14:textId="4E16B8EC" w:rsidR="00DB0FA0" w:rsidRPr="00A82D9A" w:rsidRDefault="00022CAB" w:rsidP="00A82D9A">
      <w:pPr>
        <w:pStyle w:val="Geenafstand"/>
        <w:rPr>
          <w:rFonts w:ascii="Trebuchet MS" w:hAnsi="Trebuchet MS"/>
          <w:b/>
          <w:bCs/>
          <w:lang w:val="nl-NL" w:eastAsia="nl-NL"/>
        </w:rPr>
      </w:pPr>
      <w:r w:rsidRPr="00A82D9A">
        <w:rPr>
          <w:rFonts w:ascii="Trebuchet MS" w:hAnsi="Trebuchet MS"/>
          <w:b/>
          <w:bCs/>
          <w:lang w:val="nl-NL" w:eastAsia="nl-NL"/>
        </w:rPr>
        <w:t>Vrijdag Visdag</w:t>
      </w:r>
      <w:r w:rsidR="00A82D9A">
        <w:rPr>
          <w:rFonts w:ascii="Trebuchet MS" w:hAnsi="Trebuchet MS"/>
          <w:b/>
          <w:bCs/>
          <w:lang w:val="nl-NL" w:eastAsia="nl-NL"/>
        </w:rPr>
        <w:t xml:space="preserve"> </w:t>
      </w:r>
      <w:r w:rsidR="00A82D9A" w:rsidRPr="00A82D9A">
        <w:rPr>
          <w:rFonts w:ascii="Trebuchet MS" w:hAnsi="Trebuchet MS"/>
          <w:b/>
          <w:bCs/>
          <w:lang w:val="nl-NL" w:eastAsia="nl-NL"/>
        </w:rPr>
        <w:t xml:space="preserve">(plaatsen: </w:t>
      </w:r>
      <w:r w:rsidR="00A82D9A">
        <w:rPr>
          <w:rFonts w:ascii="Trebuchet MS" w:hAnsi="Trebuchet MS"/>
          <w:b/>
          <w:bCs/>
          <w:lang w:val="nl-NL" w:eastAsia="nl-NL"/>
        </w:rPr>
        <w:t xml:space="preserve">vrijdag 9 </w:t>
      </w:r>
      <w:r w:rsidR="00A82D9A">
        <w:rPr>
          <w:rFonts w:ascii="Trebuchet MS" w:hAnsi="Trebuchet MS"/>
          <w:b/>
          <w:bCs/>
          <w:lang w:val="nl-NL" w:eastAsia="nl-NL"/>
        </w:rPr>
        <w:t>oktober</w:t>
      </w:r>
      <w:r w:rsidR="00A82D9A" w:rsidRPr="00A82D9A">
        <w:rPr>
          <w:rFonts w:ascii="Trebuchet MS" w:hAnsi="Trebuchet MS"/>
          <w:b/>
          <w:bCs/>
          <w:lang w:val="nl-NL" w:eastAsia="nl-NL"/>
        </w:rPr>
        <w:t>)</w:t>
      </w:r>
    </w:p>
    <w:p w14:paraId="64EC12A2" w14:textId="376734BC" w:rsidR="00DB0FA0" w:rsidRPr="00A82D9A" w:rsidRDefault="00A82D9A" w:rsidP="00A82D9A">
      <w:pPr>
        <w:pStyle w:val="Geenafstand"/>
        <w:rPr>
          <w:rFonts w:ascii="Trebuchet MS" w:hAnsi="Trebuchet MS"/>
          <w:lang w:val="nl-NL"/>
        </w:rPr>
      </w:pPr>
      <w:r w:rsidRPr="00A82D9A">
        <w:rPr>
          <w:rFonts w:ascii="Segoe UI Emoji" w:hAnsi="Segoe UI Emoji" w:cs="Segoe UI Emoji"/>
          <w:lang w:val="nl-NL"/>
        </w:rPr>
        <w:br/>
      </w:r>
      <w:r w:rsidR="006D7F04" w:rsidRPr="00A82D9A">
        <w:rPr>
          <w:rFonts w:ascii="Segoe UI Emoji" w:hAnsi="Segoe UI Emoji" w:cs="Segoe UI Emoji"/>
        </w:rPr>
        <w:t>🐟</w:t>
      </w:r>
      <w:r w:rsidR="006D7F04" w:rsidRPr="00A82D9A">
        <w:rPr>
          <w:rFonts w:ascii="Trebuchet MS" w:hAnsi="Trebuchet MS"/>
          <w:lang w:val="nl-NL"/>
        </w:rPr>
        <w:t xml:space="preserve"> </w:t>
      </w:r>
      <w:r w:rsidR="00022CAB" w:rsidRPr="00A82D9A">
        <w:rPr>
          <w:rFonts w:ascii="Trebuchet MS" w:hAnsi="Trebuchet MS"/>
          <w:lang w:val="nl-NL"/>
        </w:rPr>
        <w:t>Vandaag is het Vrijdag Visdag.</w:t>
      </w:r>
    </w:p>
    <w:p w14:paraId="4F93BE9F" w14:textId="77777777" w:rsidR="00DB0FA0" w:rsidRPr="00A82D9A" w:rsidRDefault="00022CAB" w:rsidP="00A82D9A">
      <w:pPr>
        <w:pStyle w:val="Geenafstand"/>
        <w:rPr>
          <w:rFonts w:ascii="Trebuchet MS" w:hAnsi="Trebuchet MS"/>
          <w:lang w:val="nl-NL"/>
        </w:rPr>
      </w:pPr>
      <w:r w:rsidRPr="00A82D9A">
        <w:rPr>
          <w:rFonts w:ascii="Trebuchet MS" w:hAnsi="Trebuchet MS"/>
          <w:lang w:val="nl-NL"/>
        </w:rPr>
        <w:t>Vis is een heerlijke keuze voor een gevarieerde maaltijd. Of u nu kiest voor zalm, kabeljauw of een andere favoriet: vandaag is een mooi moment om vis op het menu te zetten.</w:t>
      </w:r>
    </w:p>
    <w:p w14:paraId="7204B792" w14:textId="0D5ED17D" w:rsidR="00DB0FA0" w:rsidRPr="00A82D9A" w:rsidRDefault="00A82D9A" w:rsidP="00A82D9A">
      <w:pPr>
        <w:pStyle w:val="Geenafstand"/>
        <w:rPr>
          <w:rFonts w:ascii="Trebuchet MS" w:hAnsi="Trebuchet MS"/>
          <w:lang w:val="nl-NL"/>
        </w:rPr>
      </w:pPr>
      <w:r>
        <w:rPr>
          <w:rFonts w:ascii="Trebuchet MS" w:hAnsi="Trebuchet MS"/>
          <w:lang w:val="nl-NL"/>
        </w:rPr>
        <w:br/>
      </w:r>
      <w:r w:rsidR="00022CAB" w:rsidRPr="00A82D9A">
        <w:rPr>
          <w:rFonts w:ascii="Trebuchet MS" w:hAnsi="Trebuchet MS"/>
          <w:lang w:val="nl-NL"/>
        </w:rPr>
        <w:t>Kom langs en laat u inspireren voor een smakelijke vrijdag.</w:t>
      </w:r>
    </w:p>
    <w:p w14:paraId="3A0345C3" w14:textId="09975CF0" w:rsidR="00DB0FA0" w:rsidRPr="00A82D9A" w:rsidRDefault="00A82D9A" w:rsidP="00A82D9A">
      <w:pPr>
        <w:pStyle w:val="Geenafstand"/>
        <w:rPr>
          <w:rFonts w:ascii="Trebuchet MS" w:hAnsi="Trebuchet MS"/>
          <w:lang w:val="nl-NL"/>
        </w:rPr>
      </w:pPr>
      <w:r>
        <w:rPr>
          <w:rFonts w:ascii="Segoe UI Emoji" w:hAnsi="Segoe UI Emoji" w:cs="Segoe UI Emoji"/>
          <w:lang w:val="nl-NL"/>
        </w:rPr>
        <w:br/>
      </w:r>
      <w:r w:rsidR="00022CAB" w:rsidRPr="00A82D9A">
        <w:rPr>
          <w:rFonts w:ascii="Segoe UI Emoji" w:hAnsi="Segoe UI Emoji" w:cs="Segoe UI Emoji"/>
          <w:lang w:val="nl-NL"/>
        </w:rPr>
        <w:t>✅</w:t>
      </w:r>
      <w:r w:rsidR="00022CAB" w:rsidRPr="00A82D9A">
        <w:rPr>
          <w:rFonts w:ascii="Trebuchet MS" w:hAnsi="Trebuchet MS"/>
          <w:lang w:val="nl-NL"/>
        </w:rPr>
        <w:t xml:space="preserve"> Bij een supermarkt met het Super Supermarkt Keurmerk kiest u voor verantwoord winkelen. Goed voor uzelf, goed voor de buurt en goed voor morgen.</w:t>
      </w:r>
    </w:p>
    <w:p w14:paraId="6D8A6F2F" w14:textId="77777777" w:rsidR="00A82D9A" w:rsidRDefault="00A82D9A" w:rsidP="00A82D9A">
      <w:pPr>
        <w:pStyle w:val="Geenafstand"/>
        <w:rPr>
          <w:rFonts w:ascii="Trebuchet MS" w:hAnsi="Trebuchet MS"/>
        </w:rPr>
      </w:pPr>
    </w:p>
    <w:p w14:paraId="0A0F7C12" w14:textId="5430C1DF" w:rsidR="006D7F04" w:rsidRPr="00A82D9A" w:rsidRDefault="006D7F04" w:rsidP="00A82D9A">
      <w:pPr>
        <w:pStyle w:val="Geenafstand"/>
        <w:rPr>
          <w:rFonts w:ascii="Trebuchet MS" w:hAnsi="Trebuchet MS"/>
        </w:rPr>
      </w:pPr>
      <w:r w:rsidRPr="00A82D9A">
        <w:rPr>
          <w:rFonts w:ascii="Trebuchet MS" w:hAnsi="Trebuchet MS"/>
        </w:rPr>
        <w:t>#deweekvanonseten #ssk #supersupermarkt</w:t>
      </w:r>
    </w:p>
    <w:p w14:paraId="3EF2F78C" w14:textId="77777777" w:rsidR="006D7F04" w:rsidRDefault="006D7F04" w:rsidP="00A82D9A">
      <w:pPr>
        <w:pStyle w:val="Geenafstand"/>
        <w:rPr>
          <w:rFonts w:ascii="Trebuchet MS" w:hAnsi="Trebuchet MS"/>
          <w:lang w:val="nl-NL"/>
        </w:rPr>
      </w:pPr>
    </w:p>
    <w:p w14:paraId="24CC578D" w14:textId="77777777" w:rsidR="00A82D9A" w:rsidRDefault="00A82D9A">
      <w:pPr>
        <w:rPr>
          <w:rFonts w:ascii="Trebuchet MS" w:hAnsi="Trebuchet MS"/>
          <w:lang w:val="nl-NL" w:eastAsia="nl-NL"/>
        </w:rPr>
      </w:pPr>
      <w:r>
        <w:rPr>
          <w:rFonts w:ascii="Trebuchet MS" w:hAnsi="Trebuchet MS"/>
          <w:lang w:val="nl-NL" w:eastAsia="nl-NL"/>
        </w:rPr>
        <w:br w:type="page"/>
      </w:r>
    </w:p>
    <w:p w14:paraId="4C134DCF" w14:textId="7CB26253" w:rsidR="00A82D9A" w:rsidRPr="00A82D9A" w:rsidRDefault="00022CAB" w:rsidP="00A82D9A">
      <w:pPr>
        <w:pStyle w:val="Geenafstand"/>
        <w:rPr>
          <w:rFonts w:ascii="Trebuchet MS" w:hAnsi="Trebuchet MS"/>
          <w:b/>
          <w:bCs/>
          <w:lang w:val="nl-NL" w:eastAsia="nl-NL"/>
        </w:rPr>
      </w:pPr>
      <w:r w:rsidRPr="00A82D9A">
        <w:rPr>
          <w:rFonts w:ascii="Trebuchet MS" w:hAnsi="Trebuchet MS"/>
          <w:b/>
          <w:bCs/>
          <w:lang w:val="nl-NL" w:eastAsia="nl-NL"/>
        </w:rPr>
        <w:lastRenderedPageBreak/>
        <w:t>Ontmoet de Boer Dag</w:t>
      </w:r>
      <w:r w:rsidR="00A82D9A">
        <w:rPr>
          <w:rFonts w:ascii="Trebuchet MS" w:hAnsi="Trebuchet MS"/>
          <w:b/>
          <w:bCs/>
          <w:lang w:val="nl-NL" w:eastAsia="nl-NL"/>
        </w:rPr>
        <w:t xml:space="preserve"> </w:t>
      </w:r>
      <w:r w:rsidR="00A82D9A" w:rsidRPr="00A82D9A">
        <w:rPr>
          <w:rFonts w:ascii="Trebuchet MS" w:hAnsi="Trebuchet MS"/>
          <w:b/>
          <w:bCs/>
          <w:lang w:val="nl-NL" w:eastAsia="nl-NL"/>
        </w:rPr>
        <w:t xml:space="preserve">(plaatsen: </w:t>
      </w:r>
      <w:r w:rsidR="00A82D9A">
        <w:rPr>
          <w:rFonts w:ascii="Trebuchet MS" w:hAnsi="Trebuchet MS"/>
          <w:b/>
          <w:bCs/>
          <w:lang w:val="nl-NL" w:eastAsia="nl-NL"/>
        </w:rPr>
        <w:t>zaterdag 10 oktober</w:t>
      </w:r>
      <w:r w:rsidR="00A82D9A" w:rsidRPr="00A82D9A">
        <w:rPr>
          <w:rFonts w:ascii="Trebuchet MS" w:hAnsi="Trebuchet MS"/>
          <w:b/>
          <w:bCs/>
          <w:lang w:val="nl-NL" w:eastAsia="nl-NL"/>
        </w:rPr>
        <w:t>)</w:t>
      </w:r>
    </w:p>
    <w:p w14:paraId="2B52883A" w14:textId="1B97F499" w:rsidR="00DB0FA0" w:rsidRPr="00A82D9A" w:rsidRDefault="00A82D9A" w:rsidP="00A82D9A">
      <w:pPr>
        <w:pStyle w:val="Geenafstand"/>
        <w:rPr>
          <w:rFonts w:ascii="Trebuchet MS" w:hAnsi="Trebuchet MS"/>
          <w:lang w:val="nl-NL"/>
        </w:rPr>
      </w:pPr>
      <w:r w:rsidRPr="00A82D9A">
        <w:rPr>
          <w:rFonts w:ascii="Segoe UI Emoji" w:hAnsi="Segoe UI Emoji" w:cs="Segoe UI Emoji"/>
          <w:lang w:val="nl-NL"/>
        </w:rPr>
        <w:br/>
      </w:r>
      <w:r w:rsidR="006D7F04" w:rsidRPr="00A82D9A">
        <w:rPr>
          <w:rFonts w:ascii="Segoe UI Emoji" w:hAnsi="Segoe UI Emoji" w:cs="Segoe UI Emoji"/>
        </w:rPr>
        <w:t>🚜</w:t>
      </w:r>
      <w:r w:rsidR="006D7F04" w:rsidRPr="00A82D9A">
        <w:rPr>
          <w:rFonts w:ascii="Trebuchet MS" w:hAnsi="Trebuchet MS"/>
          <w:lang w:val="nl-NL"/>
        </w:rPr>
        <w:t xml:space="preserve"> </w:t>
      </w:r>
      <w:r w:rsidR="00022CAB" w:rsidRPr="00A82D9A">
        <w:rPr>
          <w:rFonts w:ascii="Trebuchet MS" w:hAnsi="Trebuchet MS"/>
          <w:lang w:val="nl-NL"/>
        </w:rPr>
        <w:t>Vandaag is het Ontmoet de Boer Dag.</w:t>
      </w:r>
    </w:p>
    <w:p w14:paraId="1840E5E0" w14:textId="77777777" w:rsidR="00DB0FA0" w:rsidRPr="00A82D9A" w:rsidRDefault="00022CAB" w:rsidP="00A82D9A">
      <w:pPr>
        <w:pStyle w:val="Geenafstand"/>
        <w:rPr>
          <w:rFonts w:ascii="Trebuchet MS" w:hAnsi="Trebuchet MS"/>
          <w:lang w:val="nl-NL"/>
        </w:rPr>
      </w:pPr>
      <w:r w:rsidRPr="00A82D9A">
        <w:rPr>
          <w:rFonts w:ascii="Trebuchet MS" w:hAnsi="Trebuchet MS"/>
          <w:lang w:val="nl-NL"/>
        </w:rPr>
        <w:t>Achter ieder product schuilt een verhaal. Vandaag zetten we de boeren en telers in het zonnetje die zich iedere dag inzetten voor goed en eerlijk voedsel.</w:t>
      </w:r>
    </w:p>
    <w:p w14:paraId="0CBF7CD3" w14:textId="2F8F5C36" w:rsidR="00DB0FA0" w:rsidRPr="00A82D9A" w:rsidRDefault="00A82D9A" w:rsidP="00A82D9A">
      <w:pPr>
        <w:pStyle w:val="Geenafstand"/>
        <w:rPr>
          <w:rFonts w:ascii="Trebuchet MS" w:hAnsi="Trebuchet MS"/>
          <w:lang w:val="nl-NL"/>
        </w:rPr>
      </w:pPr>
      <w:r>
        <w:rPr>
          <w:rFonts w:ascii="Trebuchet MS" w:hAnsi="Trebuchet MS"/>
          <w:lang w:val="nl-NL"/>
        </w:rPr>
        <w:br/>
      </w:r>
      <w:r w:rsidR="00022CAB" w:rsidRPr="00A82D9A">
        <w:rPr>
          <w:rFonts w:ascii="Trebuchet MS" w:hAnsi="Trebuchet MS"/>
          <w:lang w:val="nl-NL"/>
        </w:rPr>
        <w:t>Sta samen met ons stil bij de herkomst van ons eten en ontdek de mensen achter de producten in onze supermarkt.</w:t>
      </w:r>
    </w:p>
    <w:p w14:paraId="292451D7" w14:textId="29D15A29" w:rsidR="00DB0FA0" w:rsidRPr="00A82D9A" w:rsidRDefault="00A82D9A" w:rsidP="00A82D9A">
      <w:pPr>
        <w:pStyle w:val="Geenafstand"/>
        <w:rPr>
          <w:rFonts w:ascii="Trebuchet MS" w:hAnsi="Trebuchet MS"/>
          <w:lang w:val="nl-NL"/>
        </w:rPr>
      </w:pPr>
      <w:r>
        <w:rPr>
          <w:rFonts w:ascii="Segoe UI Emoji" w:hAnsi="Segoe UI Emoji" w:cs="Segoe UI Emoji"/>
          <w:lang w:val="nl-NL"/>
        </w:rPr>
        <w:br/>
      </w:r>
      <w:r w:rsidR="00022CAB" w:rsidRPr="00A82D9A">
        <w:rPr>
          <w:rFonts w:ascii="Segoe UI Emoji" w:hAnsi="Segoe UI Emoji" w:cs="Segoe UI Emoji"/>
          <w:lang w:val="nl-NL"/>
        </w:rPr>
        <w:t>✅</w:t>
      </w:r>
      <w:r w:rsidR="00022CAB" w:rsidRPr="00A82D9A">
        <w:rPr>
          <w:rFonts w:ascii="Trebuchet MS" w:hAnsi="Trebuchet MS"/>
          <w:lang w:val="nl-NL"/>
        </w:rPr>
        <w:t xml:space="preserve"> Bij een supermarkt met het Super Supermarkt Keurmerk kiest u voor verantwoord winkelen. Goed voor uzelf, goed voor de buurt en goed voor morgen.</w:t>
      </w:r>
    </w:p>
    <w:p w14:paraId="252DCCF9" w14:textId="5F7CA8DD" w:rsidR="006D7F04" w:rsidRPr="00A82D9A" w:rsidRDefault="00A82D9A" w:rsidP="00A82D9A">
      <w:pPr>
        <w:pStyle w:val="Geenafstand"/>
        <w:rPr>
          <w:rFonts w:ascii="Trebuchet MS" w:hAnsi="Trebuchet MS"/>
        </w:rPr>
      </w:pPr>
      <w:r>
        <w:rPr>
          <w:rFonts w:ascii="Trebuchet MS" w:hAnsi="Trebuchet MS"/>
        </w:rPr>
        <w:br/>
      </w:r>
      <w:r w:rsidR="006D7F04" w:rsidRPr="00A82D9A">
        <w:rPr>
          <w:rFonts w:ascii="Trebuchet MS" w:hAnsi="Trebuchet MS"/>
        </w:rPr>
        <w:t>#deweekvanonseten #ssk #supersupermarkt</w:t>
      </w:r>
    </w:p>
    <w:p w14:paraId="12A02811" w14:textId="77777777" w:rsidR="006D7F04" w:rsidRPr="00A82D9A" w:rsidRDefault="006D7F04" w:rsidP="00A82D9A">
      <w:pPr>
        <w:pStyle w:val="Geenafstand"/>
        <w:rPr>
          <w:rFonts w:ascii="Trebuchet MS" w:hAnsi="Trebuchet MS"/>
          <w:lang w:val="nl-NL"/>
        </w:rPr>
      </w:pPr>
    </w:p>
    <w:sectPr w:rsidR="006D7F04" w:rsidRPr="00A82D9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332726560">
    <w:abstractNumId w:val="8"/>
  </w:num>
  <w:num w:numId="2" w16cid:durableId="52506330">
    <w:abstractNumId w:val="6"/>
  </w:num>
  <w:num w:numId="3" w16cid:durableId="183252575">
    <w:abstractNumId w:val="5"/>
  </w:num>
  <w:num w:numId="4" w16cid:durableId="681786577">
    <w:abstractNumId w:val="4"/>
  </w:num>
  <w:num w:numId="5" w16cid:durableId="227033356">
    <w:abstractNumId w:val="7"/>
  </w:num>
  <w:num w:numId="6" w16cid:durableId="809708765">
    <w:abstractNumId w:val="3"/>
  </w:num>
  <w:num w:numId="7" w16cid:durableId="1974485273">
    <w:abstractNumId w:val="2"/>
  </w:num>
  <w:num w:numId="8" w16cid:durableId="2062709113">
    <w:abstractNumId w:val="1"/>
  </w:num>
  <w:num w:numId="9" w16cid:durableId="1153328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2CAB"/>
    <w:rsid w:val="00034616"/>
    <w:rsid w:val="0006063C"/>
    <w:rsid w:val="0015074B"/>
    <w:rsid w:val="0029639D"/>
    <w:rsid w:val="00326F90"/>
    <w:rsid w:val="006D7F04"/>
    <w:rsid w:val="00A82D9A"/>
    <w:rsid w:val="00AA1D8D"/>
    <w:rsid w:val="00B47730"/>
    <w:rsid w:val="00BE3D00"/>
    <w:rsid w:val="00CB0664"/>
    <w:rsid w:val="00DB0FA0"/>
    <w:rsid w:val="00EA2EF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7D5600"/>
  <w14:defaultImageDpi w14:val="300"/>
  <w15:docId w15:val="{5E8B94D5-B564-B440-AF7F-5C53EACA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rPr>
      <w:rFonts w:ascii="Calibri" w:hAnsi="Calibri"/>
    </w:rPr>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560</Words>
  <Characters>3086</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Charissa Zwanenberg | Vakcentrum</cp:lastModifiedBy>
  <cp:revision>2</cp:revision>
  <dcterms:created xsi:type="dcterms:W3CDTF">2026-07-21T10:40:00Z</dcterms:created>
  <dcterms:modified xsi:type="dcterms:W3CDTF">2026-07-21T10:40:00Z</dcterms:modified>
  <cp:category/>
</cp:coreProperties>
</file>